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6B52B" w14:textId="22DE5EB8" w:rsidR="000B46D8" w:rsidRPr="00CE6A4D" w:rsidRDefault="00D22724">
      <w:pPr>
        <w:rPr>
          <w:b/>
          <w:sz w:val="42"/>
          <w:szCs w:val="42"/>
        </w:rPr>
      </w:pPr>
      <w:r>
        <w:rPr>
          <w:b/>
          <w:sz w:val="42"/>
          <w:szCs w:val="42"/>
        </w:rPr>
        <w:t>Bijlage</w:t>
      </w:r>
      <w:bookmarkStart w:id="0" w:name="_GoBack"/>
      <w:bookmarkEnd w:id="0"/>
      <w:r w:rsidR="00CE6A4D">
        <w:rPr>
          <w:b/>
          <w:sz w:val="42"/>
          <w:szCs w:val="42"/>
        </w:rPr>
        <w:t xml:space="preserve"> A7</w:t>
      </w:r>
      <w:r w:rsidR="00F72593" w:rsidRPr="00CE6A4D">
        <w:rPr>
          <w:b/>
          <w:sz w:val="42"/>
          <w:szCs w:val="42"/>
        </w:rPr>
        <w:t xml:space="preserve"> Verklaring beschikbaarheid derden</w:t>
      </w:r>
    </w:p>
    <w:p w14:paraId="30B0E7BF" w14:textId="77777777" w:rsidR="00CE6A4D" w:rsidRDefault="00CE6A4D">
      <w:pPr>
        <w:rPr>
          <w:b/>
          <w:sz w:val="32"/>
          <w:szCs w:val="32"/>
        </w:rPr>
      </w:pPr>
    </w:p>
    <w:p w14:paraId="0DB75BEA" w14:textId="77777777" w:rsidR="00F72593" w:rsidRDefault="00CE6A4D">
      <w:pPr>
        <w:rPr>
          <w:b/>
          <w:sz w:val="28"/>
          <w:szCs w:val="28"/>
        </w:rPr>
      </w:pPr>
      <w:r w:rsidRPr="00623392">
        <w:rPr>
          <w:b/>
          <w:sz w:val="28"/>
          <w:szCs w:val="28"/>
        </w:rPr>
        <w:t>AI 201</w:t>
      </w:r>
      <w:r>
        <w:rPr>
          <w:b/>
          <w:sz w:val="28"/>
          <w:szCs w:val="28"/>
        </w:rPr>
        <w:t>9-0306</w:t>
      </w:r>
      <w:r w:rsidRPr="0062339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Raamovereenkomst Tijdelijke Huisvesting</w:t>
      </w:r>
      <w:r w:rsidRPr="00623392" w:rsidDel="00623392">
        <w:rPr>
          <w:b/>
          <w:sz w:val="28"/>
          <w:szCs w:val="28"/>
        </w:rPr>
        <w:t xml:space="preserve"> </w:t>
      </w:r>
    </w:p>
    <w:p w14:paraId="4E4DD099" w14:textId="77777777" w:rsidR="00CE6A4D" w:rsidRPr="00CE6A4D" w:rsidRDefault="00CE6A4D">
      <w:pPr>
        <w:rPr>
          <w:b/>
          <w:sz w:val="28"/>
          <w:szCs w:val="28"/>
        </w:rPr>
      </w:pPr>
    </w:p>
    <w:p w14:paraId="1A4862B3" w14:textId="77777777" w:rsidR="00F72593" w:rsidRDefault="00F72593">
      <w:r>
        <w:t xml:space="preserve">Inschrijver doet bij Inschrijving een beroep op de financiële/technische bekwaamheid van de hieronder genoemde partij/partijen. Hierbij verklaart Inschrijver dat bij uitvoering van de opdracht de hieronder genoemde partij/partijen daadwerkelijk beschikt/beschikken over de financiële middelen  / technische bekwaamheid. </w:t>
      </w:r>
    </w:p>
    <w:p w14:paraId="65FF387A" w14:textId="77777777" w:rsidR="00F72593" w:rsidRDefault="00F72593"/>
    <w:p w14:paraId="0B269D28" w14:textId="77777777" w:rsidR="00F72593" w:rsidRDefault="00F7259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F72593" w14:paraId="3D5EF518" w14:textId="77777777" w:rsidTr="00F72593">
        <w:tc>
          <w:tcPr>
            <w:tcW w:w="4322" w:type="dxa"/>
          </w:tcPr>
          <w:p w14:paraId="6367AC2B" w14:textId="77777777" w:rsidR="00F72593" w:rsidRDefault="00F72593">
            <w:r>
              <w:t>Naam:</w:t>
            </w:r>
          </w:p>
        </w:tc>
        <w:tc>
          <w:tcPr>
            <w:tcW w:w="4322" w:type="dxa"/>
          </w:tcPr>
          <w:p w14:paraId="1B44E702" w14:textId="77777777" w:rsidR="00F72593" w:rsidRDefault="00F72593"/>
        </w:tc>
      </w:tr>
      <w:tr w:rsidR="00F72593" w14:paraId="2FFDCE75" w14:textId="77777777" w:rsidTr="00F72593">
        <w:tc>
          <w:tcPr>
            <w:tcW w:w="4322" w:type="dxa"/>
          </w:tcPr>
          <w:p w14:paraId="7EED6A7D" w14:textId="77777777" w:rsidR="00F72593" w:rsidRDefault="00F72593">
            <w:r>
              <w:t>Functie:</w:t>
            </w:r>
          </w:p>
        </w:tc>
        <w:tc>
          <w:tcPr>
            <w:tcW w:w="4322" w:type="dxa"/>
          </w:tcPr>
          <w:p w14:paraId="751B3644" w14:textId="77777777" w:rsidR="00F72593" w:rsidRDefault="00F72593"/>
        </w:tc>
      </w:tr>
      <w:tr w:rsidR="00F72593" w14:paraId="537C0ECE" w14:textId="77777777" w:rsidTr="00F72593">
        <w:tc>
          <w:tcPr>
            <w:tcW w:w="4322" w:type="dxa"/>
          </w:tcPr>
          <w:p w14:paraId="36E62CCE" w14:textId="77777777" w:rsidR="00F72593" w:rsidRDefault="00F72593">
            <w:r>
              <w:t>Datum:</w:t>
            </w:r>
          </w:p>
        </w:tc>
        <w:tc>
          <w:tcPr>
            <w:tcW w:w="4322" w:type="dxa"/>
          </w:tcPr>
          <w:p w14:paraId="3751AD8F" w14:textId="77777777" w:rsidR="00F72593" w:rsidRDefault="00F72593"/>
        </w:tc>
      </w:tr>
      <w:tr w:rsidR="00F72593" w14:paraId="582A7EE1" w14:textId="77777777" w:rsidTr="00F72593">
        <w:tc>
          <w:tcPr>
            <w:tcW w:w="4322" w:type="dxa"/>
          </w:tcPr>
          <w:p w14:paraId="5950D617" w14:textId="77777777" w:rsidR="00F72593" w:rsidRDefault="00F72593">
            <w:r>
              <w:t>Handtekening:</w:t>
            </w:r>
          </w:p>
        </w:tc>
        <w:tc>
          <w:tcPr>
            <w:tcW w:w="4322" w:type="dxa"/>
          </w:tcPr>
          <w:p w14:paraId="0D3227B8" w14:textId="77777777" w:rsidR="00F72593" w:rsidRDefault="00F72593"/>
        </w:tc>
      </w:tr>
    </w:tbl>
    <w:p w14:paraId="7152710D" w14:textId="77777777" w:rsidR="00CE6A4D" w:rsidRDefault="00CE6A4D"/>
    <w:p w14:paraId="02C7EE79" w14:textId="77777777" w:rsidR="00CE6A4D" w:rsidRDefault="00CE6A4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CE6A4D" w14:paraId="2FE87AFD" w14:textId="77777777" w:rsidTr="00B248F3">
        <w:tc>
          <w:tcPr>
            <w:tcW w:w="4322" w:type="dxa"/>
          </w:tcPr>
          <w:p w14:paraId="4B1436E7" w14:textId="77777777" w:rsidR="00CE6A4D" w:rsidRDefault="00CE6A4D" w:rsidP="00B248F3">
            <w:r>
              <w:t>Naam:</w:t>
            </w:r>
          </w:p>
        </w:tc>
        <w:tc>
          <w:tcPr>
            <w:tcW w:w="4322" w:type="dxa"/>
          </w:tcPr>
          <w:p w14:paraId="618B166F" w14:textId="77777777" w:rsidR="00CE6A4D" w:rsidRDefault="00CE6A4D" w:rsidP="00B248F3"/>
        </w:tc>
      </w:tr>
      <w:tr w:rsidR="00CE6A4D" w14:paraId="320DE0A7" w14:textId="77777777" w:rsidTr="00B248F3">
        <w:tc>
          <w:tcPr>
            <w:tcW w:w="4322" w:type="dxa"/>
          </w:tcPr>
          <w:p w14:paraId="04C30D83" w14:textId="77777777" w:rsidR="00CE6A4D" w:rsidRDefault="00CE6A4D" w:rsidP="00B248F3">
            <w:r>
              <w:t>Functie:</w:t>
            </w:r>
          </w:p>
        </w:tc>
        <w:tc>
          <w:tcPr>
            <w:tcW w:w="4322" w:type="dxa"/>
          </w:tcPr>
          <w:p w14:paraId="49EA06A6" w14:textId="77777777" w:rsidR="00CE6A4D" w:rsidRDefault="00CE6A4D" w:rsidP="00B248F3"/>
        </w:tc>
      </w:tr>
      <w:tr w:rsidR="00CE6A4D" w14:paraId="767F580B" w14:textId="77777777" w:rsidTr="00B248F3">
        <w:tc>
          <w:tcPr>
            <w:tcW w:w="4322" w:type="dxa"/>
          </w:tcPr>
          <w:p w14:paraId="5970320B" w14:textId="77777777" w:rsidR="00CE6A4D" w:rsidRDefault="00CE6A4D" w:rsidP="00B248F3">
            <w:r>
              <w:t>Datum:</w:t>
            </w:r>
          </w:p>
        </w:tc>
        <w:tc>
          <w:tcPr>
            <w:tcW w:w="4322" w:type="dxa"/>
          </w:tcPr>
          <w:p w14:paraId="403CC5DC" w14:textId="77777777" w:rsidR="00CE6A4D" w:rsidRDefault="00CE6A4D" w:rsidP="00B248F3"/>
        </w:tc>
      </w:tr>
      <w:tr w:rsidR="00CE6A4D" w14:paraId="5EED9448" w14:textId="77777777" w:rsidTr="00B248F3">
        <w:tc>
          <w:tcPr>
            <w:tcW w:w="4322" w:type="dxa"/>
          </w:tcPr>
          <w:p w14:paraId="0E619702" w14:textId="77777777" w:rsidR="00CE6A4D" w:rsidRDefault="00CE6A4D" w:rsidP="00B248F3">
            <w:r>
              <w:t>Handtekening:</w:t>
            </w:r>
          </w:p>
        </w:tc>
        <w:tc>
          <w:tcPr>
            <w:tcW w:w="4322" w:type="dxa"/>
          </w:tcPr>
          <w:p w14:paraId="50EAE8B0" w14:textId="77777777" w:rsidR="00CE6A4D" w:rsidRDefault="00CE6A4D" w:rsidP="00B248F3"/>
        </w:tc>
      </w:tr>
    </w:tbl>
    <w:p w14:paraId="5B5E8105" w14:textId="77777777" w:rsidR="00F72593" w:rsidRDefault="00F72593"/>
    <w:p w14:paraId="5388881D" w14:textId="77777777" w:rsidR="00CE6A4D" w:rsidRDefault="00CE6A4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CE6A4D" w14:paraId="4177CC20" w14:textId="77777777" w:rsidTr="00B248F3">
        <w:tc>
          <w:tcPr>
            <w:tcW w:w="4322" w:type="dxa"/>
          </w:tcPr>
          <w:p w14:paraId="37DA9E92" w14:textId="77777777" w:rsidR="00CE6A4D" w:rsidRDefault="00CE6A4D" w:rsidP="00B248F3">
            <w:r>
              <w:t>Naam:</w:t>
            </w:r>
          </w:p>
        </w:tc>
        <w:tc>
          <w:tcPr>
            <w:tcW w:w="4322" w:type="dxa"/>
          </w:tcPr>
          <w:p w14:paraId="59021F4E" w14:textId="77777777" w:rsidR="00CE6A4D" w:rsidRDefault="00CE6A4D" w:rsidP="00B248F3"/>
        </w:tc>
      </w:tr>
      <w:tr w:rsidR="00CE6A4D" w14:paraId="3FBA02A4" w14:textId="77777777" w:rsidTr="00B248F3">
        <w:tc>
          <w:tcPr>
            <w:tcW w:w="4322" w:type="dxa"/>
          </w:tcPr>
          <w:p w14:paraId="2BDECAD5" w14:textId="77777777" w:rsidR="00CE6A4D" w:rsidRDefault="00CE6A4D" w:rsidP="00B248F3">
            <w:r>
              <w:t>Functie:</w:t>
            </w:r>
          </w:p>
        </w:tc>
        <w:tc>
          <w:tcPr>
            <w:tcW w:w="4322" w:type="dxa"/>
          </w:tcPr>
          <w:p w14:paraId="1D1813BD" w14:textId="77777777" w:rsidR="00CE6A4D" w:rsidRDefault="00CE6A4D" w:rsidP="00B248F3"/>
        </w:tc>
      </w:tr>
      <w:tr w:rsidR="00CE6A4D" w14:paraId="20791F7B" w14:textId="77777777" w:rsidTr="00B248F3">
        <w:tc>
          <w:tcPr>
            <w:tcW w:w="4322" w:type="dxa"/>
          </w:tcPr>
          <w:p w14:paraId="5E042445" w14:textId="77777777" w:rsidR="00CE6A4D" w:rsidRDefault="00CE6A4D" w:rsidP="00B248F3">
            <w:r>
              <w:t>Datum:</w:t>
            </w:r>
          </w:p>
        </w:tc>
        <w:tc>
          <w:tcPr>
            <w:tcW w:w="4322" w:type="dxa"/>
          </w:tcPr>
          <w:p w14:paraId="5FF04AF9" w14:textId="77777777" w:rsidR="00CE6A4D" w:rsidRDefault="00CE6A4D" w:rsidP="00B248F3"/>
        </w:tc>
      </w:tr>
      <w:tr w:rsidR="00CE6A4D" w14:paraId="091A0CFF" w14:textId="77777777" w:rsidTr="00B248F3">
        <w:tc>
          <w:tcPr>
            <w:tcW w:w="4322" w:type="dxa"/>
          </w:tcPr>
          <w:p w14:paraId="61B9702C" w14:textId="77777777" w:rsidR="00CE6A4D" w:rsidRDefault="00CE6A4D" w:rsidP="00B248F3">
            <w:r>
              <w:t>Handtekening:</w:t>
            </w:r>
          </w:p>
        </w:tc>
        <w:tc>
          <w:tcPr>
            <w:tcW w:w="4322" w:type="dxa"/>
          </w:tcPr>
          <w:p w14:paraId="2211348F" w14:textId="77777777" w:rsidR="00CE6A4D" w:rsidRDefault="00CE6A4D" w:rsidP="00B248F3"/>
        </w:tc>
      </w:tr>
    </w:tbl>
    <w:p w14:paraId="47714B35" w14:textId="77777777" w:rsidR="00CE6A4D" w:rsidRDefault="00CE6A4D"/>
    <w:p w14:paraId="605F0F69" w14:textId="77777777" w:rsidR="00CE6A4D" w:rsidRDefault="00CE6A4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CE6A4D" w14:paraId="53DD6C77" w14:textId="77777777" w:rsidTr="00B248F3">
        <w:tc>
          <w:tcPr>
            <w:tcW w:w="4322" w:type="dxa"/>
          </w:tcPr>
          <w:p w14:paraId="39DF2336" w14:textId="77777777" w:rsidR="00CE6A4D" w:rsidRDefault="00CE6A4D" w:rsidP="00B248F3">
            <w:r>
              <w:t>Naam:</w:t>
            </w:r>
          </w:p>
        </w:tc>
        <w:tc>
          <w:tcPr>
            <w:tcW w:w="4322" w:type="dxa"/>
          </w:tcPr>
          <w:p w14:paraId="40568FF4" w14:textId="77777777" w:rsidR="00CE6A4D" w:rsidRDefault="00CE6A4D" w:rsidP="00B248F3"/>
        </w:tc>
      </w:tr>
      <w:tr w:rsidR="00CE6A4D" w14:paraId="4E87CFA1" w14:textId="77777777" w:rsidTr="00B248F3">
        <w:tc>
          <w:tcPr>
            <w:tcW w:w="4322" w:type="dxa"/>
          </w:tcPr>
          <w:p w14:paraId="7096EF7D" w14:textId="77777777" w:rsidR="00CE6A4D" w:rsidRDefault="00CE6A4D" w:rsidP="00B248F3">
            <w:r>
              <w:t>Functie:</w:t>
            </w:r>
          </w:p>
        </w:tc>
        <w:tc>
          <w:tcPr>
            <w:tcW w:w="4322" w:type="dxa"/>
          </w:tcPr>
          <w:p w14:paraId="696E7B94" w14:textId="77777777" w:rsidR="00CE6A4D" w:rsidRDefault="00CE6A4D" w:rsidP="00B248F3"/>
        </w:tc>
      </w:tr>
      <w:tr w:rsidR="00CE6A4D" w14:paraId="78CE8859" w14:textId="77777777" w:rsidTr="00B248F3">
        <w:tc>
          <w:tcPr>
            <w:tcW w:w="4322" w:type="dxa"/>
          </w:tcPr>
          <w:p w14:paraId="4B353EC9" w14:textId="77777777" w:rsidR="00CE6A4D" w:rsidRDefault="00CE6A4D" w:rsidP="00B248F3">
            <w:r>
              <w:t>Datum:</w:t>
            </w:r>
          </w:p>
        </w:tc>
        <w:tc>
          <w:tcPr>
            <w:tcW w:w="4322" w:type="dxa"/>
          </w:tcPr>
          <w:p w14:paraId="54B6830E" w14:textId="77777777" w:rsidR="00CE6A4D" w:rsidRDefault="00CE6A4D" w:rsidP="00B248F3"/>
        </w:tc>
      </w:tr>
      <w:tr w:rsidR="00CE6A4D" w14:paraId="130E60D8" w14:textId="77777777" w:rsidTr="00B248F3">
        <w:tc>
          <w:tcPr>
            <w:tcW w:w="4322" w:type="dxa"/>
          </w:tcPr>
          <w:p w14:paraId="2651BD7D" w14:textId="77777777" w:rsidR="00CE6A4D" w:rsidRDefault="00CE6A4D" w:rsidP="00B248F3">
            <w:r>
              <w:t>Handtekening:</w:t>
            </w:r>
          </w:p>
        </w:tc>
        <w:tc>
          <w:tcPr>
            <w:tcW w:w="4322" w:type="dxa"/>
          </w:tcPr>
          <w:p w14:paraId="28DF2154" w14:textId="77777777" w:rsidR="00CE6A4D" w:rsidRDefault="00CE6A4D" w:rsidP="00B248F3"/>
        </w:tc>
      </w:tr>
    </w:tbl>
    <w:p w14:paraId="29A60354" w14:textId="77777777" w:rsidR="00CE6A4D" w:rsidRDefault="00CE6A4D"/>
    <w:sectPr w:rsidR="00CE6A4D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593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E6A4D"/>
    <w:rsid w:val="00D22724"/>
    <w:rsid w:val="00EB1492"/>
    <w:rsid w:val="00F12F0D"/>
    <w:rsid w:val="00F7259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D24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F725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F725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291C5EB43FC9754FBE32326DBCDA5E17" ma:contentTypeVersion="5" ma:contentTypeDescription="Nieuw tekstdocument" ma:contentTypeScope="" ma:versionID="ebf6571a861b616b5f8bf94b4fc1369d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179fb9c18d9d3af58462c1b9461d9155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3b4940d8-3b6e-40e7-8700-134846745882}" ma:internalName="TaxCatchAll" ma:showField="CatchAllData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3b4940d8-3b6e-40e7-8700-134846745882}" ma:internalName="TaxCatchAllLabel" ma:readOnly="true" ma:showField="CatchAllDataLabel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471b64-a55e-4a84-8ed4-b3d9c09ff735}" ma:internalName="Subdossier" ma:readOnly="false" ma:showField="Title" ma:web="6f7d8d48-585f-4aa0-ad33-145253d3067a">
      <xsd:simpleType>
        <xsd:restriction base="dms:Lookup"/>
      </xsd:simpleType>
    </xsd:element>
    <xsd:element name="Trefwoord" ma:index="34" nillable="true" ma:displayName="Trefwoord" ma:list="{7520fe90-2e44-475d-b9f5-890927dbb6d9}" ma:internalName="Trefwoord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581f5e95-0258-4025-ac48-d12cd2621d63}" ma:internalName="Subcategorie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 xsi:nil="true"/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Inkoop Tijdelijke Huisvesting (unitbouw)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Inkoop Tijdelijke Huisvesting (unitbouw)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OJZ</TermName>
          <TermId xmlns="http://schemas.microsoft.com/office/infopath/2007/PartnerControls">15dd7676-16df-422b-ae88-0c1017ec5c5c</TermId>
        </TermInfo>
      </Terms>
    </OpdrachtgeverTaxHTField0>
    <TaxCatchAll xmlns="8e4831cc-e922-4902-8a5b-6728a426b330">
      <Value>5</Value>
      <Value>4</Value>
      <Value>3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/>
    </DocumentlabelPMBTaxHTField0>
    <Vertrouwelijkheid xmlns="d89e6b0f-8492-4ef2-98aa-3cbcb5f453d1" xsi:nil="true"/>
    <DienstTaxHTField0 xmlns="c240a158-e83d-4ca8-a1ab-448c5bb1d0f2">
      <Terms xmlns="http://schemas.microsoft.com/office/infopath/2007/PartnerControls"/>
    </DienstTaxHTField0>
  </documentManagement>
</p:properties>
</file>

<file path=customXml/itemProps1.xml><?xml version="1.0" encoding="utf-8"?>
<ds:datastoreItem xmlns:ds="http://schemas.openxmlformats.org/officeDocument/2006/customXml" ds:itemID="{4E276C17-CC24-4820-9891-2C27550922F8}"/>
</file>

<file path=customXml/itemProps2.xml><?xml version="1.0" encoding="utf-8"?>
<ds:datastoreItem xmlns:ds="http://schemas.openxmlformats.org/officeDocument/2006/customXml" ds:itemID="{6FF1F834-D437-4ECA-9EC4-153579E1E4CE}"/>
</file>

<file path=customXml/itemProps3.xml><?xml version="1.0" encoding="utf-8"?>
<ds:datastoreItem xmlns:ds="http://schemas.openxmlformats.org/officeDocument/2006/customXml" ds:itemID="{EE5EEF1D-3225-458B-8272-8E78E73B9E3D}"/>
</file>

<file path=customXml/itemProps4.xml><?xml version="1.0" encoding="utf-8"?>
<ds:datastoreItem xmlns:ds="http://schemas.openxmlformats.org/officeDocument/2006/customXml" ds:itemID="{E1C2C3EC-AC6F-42CA-9430-737DC132319D}"/>
</file>

<file path=customXml/itemProps5.xml><?xml version="1.0" encoding="utf-8"?>
<ds:datastoreItem xmlns:ds="http://schemas.openxmlformats.org/officeDocument/2006/customXml" ds:itemID="{6AA6A7D6-9A21-4CEC-8E4B-D37773ED83F6}"/>
</file>

<file path=docProps/app.xml><?xml version="1.0" encoding="utf-8"?>
<Properties xmlns="http://schemas.openxmlformats.org/officeDocument/2006/extended-properties" xmlns:vt="http://schemas.openxmlformats.org/officeDocument/2006/docPropsVTypes">
  <Template>8ED2A35D.dotm</Template>
  <TotalTime>8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Gaddum, Lucinda</dc:creator>
  <cp:lastModifiedBy>Gaddum, Lucinda</cp:lastModifiedBy>
  <cp:revision>2</cp:revision>
  <dcterms:created xsi:type="dcterms:W3CDTF">2019-12-24T09:40:00Z</dcterms:created>
  <dcterms:modified xsi:type="dcterms:W3CDTF">2019-12-24T09:48:00Z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0x010100A43BF51D1C39A442B0DC53312CB36ACA2C00291C5EB43FC9754FBE32326DBCDA5E17</vt:lpwstr>
  </property>
  <property fmtid="{D5CDD505-2E9C-101B-9397-08002B2CF9AE}" pid="3" name="Opdrachtgever">
    <vt:lpwstr>3;#OJZ|15dd7676-16df-422b-ae88-0c1017ec5c5c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/>
  </property>
</Properties>
</file>